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3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药品质量管理规范（GXP）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药品质量管理规范（GXP）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